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WC/ Gang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75302851" name="019e4f88-5a86-75f0-9eb7-d9a24a1ba51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8672096" name="019e4f88-5a86-75f0-9eb7-d9a24a1ba51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829656138" name="019e4f9b-d50c-74e1-8538-4f3df1f6d5f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30374" name="019e4f9b-d50c-74e1-8538-4f3df1f6d5f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31922023" name="019e4f8b-1ab8-7fe7-82b4-82e66bc91df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4705263" name="019e4f8b-1ab8-7fe7-82b4-82e66bc91df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69994949" name="019e4f99-caa8-7c89-950a-dc80a82b93a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6632014" name="019e4f99-caa8-7c89-950a-dc80a82b93a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457655678" name="019e4f89-c103-7431-bfb8-49d2c36703a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4711519" name="019e4f89-c103-7431-bfb8-49d2c36703ab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54328197" name="019e4f9a-d39d-7a01-985f-615ead1339d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3121468" name="019e4f9a-d39d-7a01-985f-615ead1339d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Fuhrenweg 14, 3457 Sumiswald</w:t>
          </w:r>
        </w:p>
        <w:p>
          <w:pPr>
            <w:spacing w:before="0" w:after="0"/>
          </w:pPr>
          <w:r>
            <w:t>DN 933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